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4AF5C" w14:textId="77777777"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Bijlage</w:t>
      </w:r>
      <w:r w:rsidR="0053629B">
        <w:t xml:space="preserve"> A-</w:t>
      </w:r>
      <w:r w:rsidR="00B86448">
        <w:t>8</w:t>
      </w:r>
      <w:r>
        <w:t xml:space="preserve"> </w:t>
      </w:r>
      <w:r w:rsidR="00A14104">
        <w:t>Verklaring derden</w:t>
      </w:r>
      <w:bookmarkEnd w:id="0"/>
      <w:bookmarkEnd w:id="1"/>
      <w:bookmarkEnd w:id="2"/>
      <w:bookmarkEnd w:id="3"/>
      <w:bookmarkEnd w:id="4"/>
      <w:bookmarkEnd w:id="5"/>
      <w:bookmarkEnd w:id="6"/>
      <w:bookmarkEnd w:id="7"/>
      <w:bookmarkEnd w:id="8"/>
      <w:bookmarkEnd w:id="9"/>
    </w:p>
    <w:p w14:paraId="0F29E6D1" w14:textId="77777777" w:rsidR="00A14104" w:rsidRDefault="00A14104" w:rsidP="00A14104">
      <w:bookmarkStart w:id="10" w:name="_GoBack"/>
      <w:bookmarkEnd w:id="10"/>
    </w:p>
    <w:p w14:paraId="5588AB4D" w14:textId="77777777" w:rsidR="00A14104" w:rsidRDefault="00A14104" w:rsidP="00A14104">
      <w:r>
        <w:t xml:space="preserve">Gegevens onderaannemer: </w:t>
      </w:r>
      <w:r>
        <w:rPr>
          <w:i/>
          <w:highlight w:val="lightGray"/>
        </w:rPr>
        <w:t>&lt;statutaire naam&gt;</w:t>
      </w:r>
    </w:p>
    <w:p w14:paraId="77209ED5" w14:textId="77777777" w:rsidR="00A14104" w:rsidRDefault="00A14104" w:rsidP="00A14104"/>
    <w:p w14:paraId="397A46DE" w14:textId="77777777" w:rsidR="00A14104" w:rsidRDefault="00A14104" w:rsidP="00A14104">
      <w:r>
        <w:t>Gevestigd te:</w:t>
      </w:r>
    </w:p>
    <w:p w14:paraId="22FD854C" w14:textId="77777777" w:rsidR="00A14104" w:rsidRDefault="00A14104" w:rsidP="00A14104"/>
    <w:p w14:paraId="72EF757F" w14:textId="77777777" w:rsidR="00A14104" w:rsidRDefault="00A14104" w:rsidP="00A14104">
      <w:r>
        <w:t>Naam:</w:t>
      </w:r>
    </w:p>
    <w:p w14:paraId="677B6E83" w14:textId="77777777" w:rsidR="00A14104" w:rsidRDefault="00A14104" w:rsidP="00A14104"/>
    <w:p w14:paraId="054B8EA8" w14:textId="77777777" w:rsidR="00A14104" w:rsidRDefault="00A14104" w:rsidP="00A14104">
      <w:r>
        <w:t>Rechtsvorm:</w:t>
      </w:r>
    </w:p>
    <w:p w14:paraId="3EAC6832" w14:textId="77777777" w:rsidR="00A14104" w:rsidRDefault="00A14104" w:rsidP="00A14104"/>
    <w:p w14:paraId="77262399" w14:textId="77777777" w:rsidR="00A14104" w:rsidRDefault="00A14104" w:rsidP="00A14104">
      <w:r>
        <w:t>Adresgegevens:</w:t>
      </w:r>
    </w:p>
    <w:p w14:paraId="0D3091D5" w14:textId="77777777" w:rsidR="00A14104" w:rsidRDefault="00A14104" w:rsidP="00A14104"/>
    <w:p w14:paraId="1B574590" w14:textId="77777777" w:rsidR="00A14104" w:rsidRDefault="00A14104" w:rsidP="00A14104">
      <w:r>
        <w:t>E-mail:</w:t>
      </w:r>
    </w:p>
    <w:p w14:paraId="7E146D17" w14:textId="77777777" w:rsidR="00A14104" w:rsidRDefault="00A14104" w:rsidP="00A14104"/>
    <w:p w14:paraId="70AA0C01" w14:textId="77777777" w:rsidR="00A14104" w:rsidRDefault="00A14104" w:rsidP="00A14104">
      <w:r>
        <w:t>Fax:</w:t>
      </w:r>
    </w:p>
    <w:p w14:paraId="469B7DEC" w14:textId="77777777" w:rsidR="00A14104" w:rsidRDefault="00A14104" w:rsidP="00A14104"/>
    <w:p w14:paraId="563A8E71" w14:textId="77777777" w:rsidR="00A14104" w:rsidRDefault="00A14104" w:rsidP="00A14104">
      <w:r>
        <w:t>Telefoon:</w:t>
      </w:r>
    </w:p>
    <w:p w14:paraId="1F775860" w14:textId="77777777" w:rsidR="00A14104" w:rsidRDefault="00A14104" w:rsidP="00A14104"/>
    <w:p w14:paraId="40860DC0"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1CA6566" w14:textId="77777777" w:rsidR="00A14104" w:rsidRDefault="00A14104" w:rsidP="00A14104"/>
    <w:p w14:paraId="7CA0F469"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45CD51D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0C8612A"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24488D5" w14:textId="77777777" w:rsidR="00A14104" w:rsidRDefault="00A14104" w:rsidP="00A14104"/>
    <w:p w14:paraId="2A4247E5" w14:textId="77777777" w:rsidR="00A14104" w:rsidRDefault="00A14104" w:rsidP="00A14104">
      <w:r>
        <w:t>Aldus getekend te [</w:t>
      </w:r>
      <w:r>
        <w:rPr>
          <w:i/>
          <w:highlight w:val="lightGray"/>
        </w:rPr>
        <w:t>plaats</w:t>
      </w:r>
      <w:r>
        <w:t>], [</w:t>
      </w:r>
      <w:r>
        <w:rPr>
          <w:i/>
          <w:highlight w:val="lightGray"/>
        </w:rPr>
        <w:t>datum</w:t>
      </w:r>
      <w:r>
        <w:t>]</w:t>
      </w:r>
    </w:p>
    <w:p w14:paraId="4BCCE0FA" w14:textId="77777777" w:rsidR="00A14104" w:rsidRDefault="00A14104" w:rsidP="00A14104"/>
    <w:p w14:paraId="0DDFA6EC" w14:textId="77777777" w:rsidR="00A14104" w:rsidRDefault="00A14104" w:rsidP="00A14104">
      <w:r>
        <w:t>[</w:t>
      </w:r>
      <w:r>
        <w:rPr>
          <w:i/>
          <w:highlight w:val="lightGray"/>
        </w:rPr>
        <w:t>Onderaannemer</w:t>
      </w:r>
      <w:r>
        <w:t>],</w:t>
      </w:r>
    </w:p>
    <w:p w14:paraId="581365E1" w14:textId="77777777" w:rsidR="00A14104" w:rsidRDefault="00A14104" w:rsidP="00A14104"/>
    <w:p w14:paraId="7B3840C7" w14:textId="77777777" w:rsidR="00A14104" w:rsidRDefault="00A14104" w:rsidP="00A14104">
      <w:r>
        <w:t>[</w:t>
      </w:r>
      <w:r>
        <w:rPr>
          <w:i/>
          <w:highlight w:val="lightGray"/>
        </w:rPr>
        <w:t>naam vertegenwoordigingsbevoegd natuurlijk persoon</w:t>
      </w:r>
      <w:r>
        <w:t>]</w:t>
      </w:r>
    </w:p>
    <w:p w14:paraId="3819FC8B" w14:textId="77777777" w:rsidR="00A14104" w:rsidRDefault="00A14104" w:rsidP="00A14104"/>
    <w:p w14:paraId="57FA29DA" w14:textId="77777777" w:rsidR="00A14104" w:rsidRDefault="00A14104" w:rsidP="00A14104">
      <w:r>
        <w:t>[</w:t>
      </w:r>
      <w:r>
        <w:rPr>
          <w:i/>
          <w:highlight w:val="lightGray"/>
        </w:rPr>
        <w:t>functie</w:t>
      </w:r>
      <w:r>
        <w:t>]</w:t>
      </w:r>
    </w:p>
    <w:p w14:paraId="3324635E" w14:textId="77777777" w:rsidR="00A14104" w:rsidRDefault="00A14104" w:rsidP="00A14104"/>
    <w:p w14:paraId="1604D874" w14:textId="77777777" w:rsidR="00A14104" w:rsidRDefault="00A14104" w:rsidP="00A14104">
      <w:r>
        <w:t>[</w:t>
      </w:r>
      <w:r>
        <w:rPr>
          <w:i/>
          <w:highlight w:val="lightGray"/>
        </w:rPr>
        <w:t>handtekening</w:t>
      </w:r>
      <w:r>
        <w:t>]</w:t>
      </w:r>
    </w:p>
    <w:p w14:paraId="52F0A2AC" w14:textId="77777777"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9122F" w14:textId="77777777" w:rsidR="00C861BF" w:rsidRDefault="00C861BF" w:rsidP="00637B19">
      <w:pPr>
        <w:spacing w:line="240" w:lineRule="auto"/>
      </w:pPr>
      <w:r>
        <w:separator/>
      </w:r>
    </w:p>
  </w:endnote>
  <w:endnote w:type="continuationSeparator" w:id="0">
    <w:p w14:paraId="122EBBCA" w14:textId="77777777" w:rsidR="00C861BF" w:rsidRDefault="00C861BF" w:rsidP="00637B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64B6F" w14:textId="77777777" w:rsidR="00C861BF" w:rsidRDefault="00C861BF" w:rsidP="00637B19">
      <w:pPr>
        <w:spacing w:line="240" w:lineRule="auto"/>
      </w:pPr>
      <w:r>
        <w:separator/>
      </w:r>
    </w:p>
  </w:footnote>
  <w:footnote w:type="continuationSeparator" w:id="0">
    <w:p w14:paraId="66BCB6EC" w14:textId="77777777" w:rsidR="00C861BF" w:rsidRDefault="00C861BF" w:rsidP="00637B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B5DD" w14:textId="77777777" w:rsidR="00637B19" w:rsidRDefault="00637B19">
    <w:pPr>
      <w:pStyle w:val="Koptekst"/>
    </w:pPr>
    <w:r>
      <w:rPr>
        <w:noProof/>
      </w:rPr>
      <w:drawing>
        <wp:anchor distT="0" distB="0" distL="114300" distR="114300" simplePos="0" relativeHeight="251659264" behindDoc="1" locked="0" layoutInCell="0" allowOverlap="1" wp14:anchorId="22A25F77" wp14:editId="4A35221C">
          <wp:simplePos x="0" y="0"/>
          <wp:positionH relativeFrom="page">
            <wp:posOffset>435610</wp:posOffset>
          </wp:positionH>
          <wp:positionV relativeFrom="page">
            <wp:posOffset>279061</wp:posOffset>
          </wp:positionV>
          <wp:extent cx="2008505" cy="1511935"/>
          <wp:effectExtent l="0" t="0" r="0" b="0"/>
          <wp:wrapNone/>
          <wp:docPr id="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104"/>
    <w:rsid w:val="0004165B"/>
    <w:rsid w:val="000B46D8"/>
    <w:rsid w:val="00177A29"/>
    <w:rsid w:val="002B5524"/>
    <w:rsid w:val="003B3222"/>
    <w:rsid w:val="00424DED"/>
    <w:rsid w:val="00482A4F"/>
    <w:rsid w:val="004A4C6B"/>
    <w:rsid w:val="00527398"/>
    <w:rsid w:val="0053629B"/>
    <w:rsid w:val="00632123"/>
    <w:rsid w:val="00637B19"/>
    <w:rsid w:val="008104C5"/>
    <w:rsid w:val="008402D9"/>
    <w:rsid w:val="009175F9"/>
    <w:rsid w:val="009761CF"/>
    <w:rsid w:val="009B0D92"/>
    <w:rsid w:val="00A03098"/>
    <w:rsid w:val="00A14104"/>
    <w:rsid w:val="00A3732E"/>
    <w:rsid w:val="00A53085"/>
    <w:rsid w:val="00AA2476"/>
    <w:rsid w:val="00B54CB4"/>
    <w:rsid w:val="00B82447"/>
    <w:rsid w:val="00B86448"/>
    <w:rsid w:val="00BD0C39"/>
    <w:rsid w:val="00BD3F1F"/>
    <w:rsid w:val="00C861BF"/>
    <w:rsid w:val="00D26D6C"/>
    <w:rsid w:val="00DC6A63"/>
    <w:rsid w:val="00E05C0C"/>
    <w:rsid w:val="00E44A47"/>
    <w:rsid w:val="00EB1492"/>
    <w:rsid w:val="00F065D5"/>
    <w:rsid w:val="00F12F0D"/>
    <w:rsid w:val="00F8263C"/>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80C4B"/>
  <w15:docId w15:val="{90C7CBF4-E7DB-8B41-9E3D-21B14BB8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rsid w:val="0053629B"/>
    <w:pPr>
      <w:spacing w:line="240" w:lineRule="auto"/>
    </w:pPr>
    <w:rPr>
      <w:rFonts w:ascii="Times New Roman" w:hAnsi="Times New Roman"/>
      <w:sz w:val="18"/>
      <w:szCs w:val="18"/>
    </w:rPr>
  </w:style>
  <w:style w:type="character" w:customStyle="1" w:styleId="BallontekstChar">
    <w:name w:val="Ballontekst Char"/>
    <w:basedOn w:val="Standaardalinea-lettertype"/>
    <w:link w:val="Ballontekst"/>
    <w:rsid w:val="0053629B"/>
    <w:rPr>
      <w:rFonts w:ascii="Times New Roman" w:eastAsia="Calibri" w:hAnsi="Times New Roman"/>
      <w:sz w:val="18"/>
      <w:szCs w:val="18"/>
      <w:lang w:eastAsia="en-US"/>
    </w:rPr>
  </w:style>
  <w:style w:type="paragraph" w:styleId="Koptekst">
    <w:name w:val="header"/>
    <w:basedOn w:val="Standaard"/>
    <w:link w:val="KoptekstChar"/>
    <w:unhideWhenUsed/>
    <w:rsid w:val="00637B19"/>
    <w:pPr>
      <w:tabs>
        <w:tab w:val="center" w:pos="4536"/>
        <w:tab w:val="right" w:pos="9072"/>
      </w:tabs>
      <w:spacing w:line="240" w:lineRule="auto"/>
    </w:pPr>
  </w:style>
  <w:style w:type="character" w:customStyle="1" w:styleId="KoptekstChar">
    <w:name w:val="Koptekst Char"/>
    <w:basedOn w:val="Standaardalinea-lettertype"/>
    <w:link w:val="Koptekst"/>
    <w:rsid w:val="00637B19"/>
    <w:rPr>
      <w:rFonts w:eastAsia="Calibri"/>
      <w:lang w:eastAsia="en-US"/>
    </w:rPr>
  </w:style>
  <w:style w:type="paragraph" w:styleId="Voettekst">
    <w:name w:val="footer"/>
    <w:basedOn w:val="Standaard"/>
    <w:link w:val="VoettekstChar"/>
    <w:unhideWhenUsed/>
    <w:rsid w:val="00637B19"/>
    <w:pPr>
      <w:tabs>
        <w:tab w:val="center" w:pos="4536"/>
        <w:tab w:val="right" w:pos="9072"/>
      </w:tabs>
      <w:spacing w:line="240" w:lineRule="auto"/>
    </w:pPr>
  </w:style>
  <w:style w:type="character" w:customStyle="1" w:styleId="VoettekstChar">
    <w:name w:val="Voettekst Char"/>
    <w:basedOn w:val="Standaardalinea-lettertype"/>
    <w:link w:val="Voettekst"/>
    <w:rsid w:val="00637B19"/>
    <w:rPr>
      <w:rFonts w:eastAsia="Calibri"/>
      <w:lang w:eastAsia="en-US"/>
    </w:rPr>
  </w:style>
  <w:style w:type="character" w:styleId="Verwijzingopmerking">
    <w:name w:val="annotation reference"/>
    <w:basedOn w:val="Standaardalinea-lettertype"/>
    <w:semiHidden/>
    <w:unhideWhenUsed/>
    <w:rsid w:val="00E44A47"/>
    <w:rPr>
      <w:sz w:val="16"/>
      <w:szCs w:val="16"/>
    </w:rPr>
  </w:style>
  <w:style w:type="paragraph" w:styleId="Tekstopmerking">
    <w:name w:val="annotation text"/>
    <w:basedOn w:val="Standaard"/>
    <w:link w:val="TekstopmerkingChar"/>
    <w:semiHidden/>
    <w:unhideWhenUsed/>
    <w:rsid w:val="00E44A47"/>
    <w:pPr>
      <w:spacing w:line="240" w:lineRule="auto"/>
    </w:pPr>
    <w:rPr>
      <w:sz w:val="20"/>
      <w:szCs w:val="20"/>
    </w:rPr>
  </w:style>
  <w:style w:type="character" w:customStyle="1" w:styleId="TekstopmerkingChar">
    <w:name w:val="Tekst opmerking Char"/>
    <w:basedOn w:val="Standaardalinea-lettertype"/>
    <w:link w:val="Tekstopmerking"/>
    <w:semiHidden/>
    <w:rsid w:val="00E44A47"/>
    <w:rPr>
      <w:rFonts w:eastAsia="Calibri"/>
      <w:sz w:val="20"/>
      <w:szCs w:val="20"/>
      <w:lang w:eastAsia="en-US"/>
    </w:rPr>
  </w:style>
  <w:style w:type="paragraph" w:styleId="Onderwerpvanopmerking">
    <w:name w:val="annotation subject"/>
    <w:basedOn w:val="Tekstopmerking"/>
    <w:next w:val="Tekstopmerking"/>
    <w:link w:val="OnderwerpvanopmerkingChar"/>
    <w:semiHidden/>
    <w:unhideWhenUsed/>
    <w:rsid w:val="00E44A47"/>
    <w:rPr>
      <w:b/>
      <w:bCs/>
    </w:rPr>
  </w:style>
  <w:style w:type="character" w:customStyle="1" w:styleId="OnderwerpvanopmerkingChar">
    <w:name w:val="Onderwerp van opmerking Char"/>
    <w:basedOn w:val="TekstopmerkingChar"/>
    <w:link w:val="Onderwerpvanopmerking"/>
    <w:semiHidden/>
    <w:rsid w:val="00E44A47"/>
    <w:rPr>
      <w:rFonts w:eastAsia="Calibr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d2d2c2ba404f55f5fb0029c509b61fc6</Template>
  <TotalTime>2</TotalTime>
  <Pages>1</Pages>
  <Words>162</Words>
  <Characters>892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Bibi Fabius</cp:lastModifiedBy>
  <cp:revision>7</cp:revision>
  <cp:lastPrinted>2019-06-25T09:05:00Z</cp:lastPrinted>
  <dcterms:created xsi:type="dcterms:W3CDTF">2020-11-23T16:41:00Z</dcterms:created>
  <dcterms:modified xsi:type="dcterms:W3CDTF">2020-12-29T11:01:00Z</dcterms:modified>
</cp:coreProperties>
</file>